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2688564" name="019efa5f-90c7-7919-9ec6-02a1e06134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752759" name="019efa5f-90c7-7919-9ec6-02a1e06134c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46403079" name="019efa60-eae9-735c-b98a-ca3beda2be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65143" name="019efa60-eae9-735c-b98a-ca3beda2be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897026"/>
                  <wp:effectExtent l="0" t="0" r="0" b="0"/>
                  <wp:docPr id="1044386758" name="019efa65-3b12-7083-ba18-650f966d71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2611489" name="019efa65-3b12-7083-ba18-650f966d715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897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17455371" name="019efa68-c880-7b6f-bb2c-9a7732a1be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866459" name="019efa68-c880-7b6f-bb2c-9a7732a1be7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897026"/>
                  <wp:effectExtent l="0" t="0" r="0" b="0"/>
                  <wp:docPr id="1513259646" name="019efa79-0005-76f2-8874-0e7acbdd3d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4866566" name="019efa79-0005-76f2-8874-0e7acbdd3d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897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592580"/>
                  <wp:effectExtent l="0" t="0" r="0" b="0"/>
                  <wp:docPr id="1291710946" name="019efa61-d227-7bb4-86ca-c7d23771db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2511060" name="019efa61-d227-7bb4-86ca-c7d23771dba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59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595596"/>
                  <wp:effectExtent l="0" t="0" r="0" b="0"/>
                  <wp:docPr id="781024176" name="019efa66-6278-718c-bf24-e479be487c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562098" name="019efa66-6278-718c-bf24-e479be487c0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595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87394540" name="019efa71-d902-7c8c-93c6-3c63a9589a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348536" name="019efa71-d902-7c8c-93c6-3c63a9589a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484395261" name="019efa63-f923-7822-ada6-0c075ed8b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6601656" name="019efa63-f923-7822-ada6-0c075ed8b7a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2948963" name="019efa76-560a-7cce-aacf-527c7ee54b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6200446" name="019efa76-560a-7cce-aacf-527c7ee54bb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12287"/>
                  <wp:effectExtent l="0" t="0" r="0" b="0"/>
                  <wp:docPr id="155002329" name="019efa7a-5532-7cc5-9fe4-53cb85c21c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849075" name="019efa7a-5532-7cc5-9fe4-53cb85c21c9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12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Boden/Wand/Decke</w:t>
            </w:r>
          </w:p>
        </w:tc>
        <w:tc>
          <w:p>
            <w:pPr>
              <w:spacing w:before="0" w:after="0" w:line="240" w:lineRule="auto"/>
            </w:pPr>
            <w:r>
              <w:t>Boden/Wand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206500"/>
                  <wp:effectExtent l="0" t="0" r="0" b="0"/>
                  <wp:docPr id="1289359609" name="019efa7b-a642-754f-b990-f4789297fa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4429877" name="019efa7b-a642-754f-b990-f4789297fa7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20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595596"/>
                  <wp:effectExtent l="0" t="0" r="0" b="0"/>
                  <wp:docPr id="2126864439" name="019efa7d-273e-72b4-b420-5af1fbbe82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9256807" name="019efa7d-273e-72b4-b420-5af1fbbe822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595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